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978571" name="fddac0b0-1878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055810" name="fddac0b0-1878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675670" name="05a9324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60972" name="05a9324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627516" name="1502a3c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70149" name="1502a3c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44455" name="195b9da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94522" name="195b9da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145410" name="9034c4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711047" name="9034c45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092110" name="93ee49e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701024" name="93ee49e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LAP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775850" name="ba21cc9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620558" name="ba21cc9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65984" name="c4240e1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74888" name="c4240e1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029927" name="40f0c14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059501" name="40f0c140-187b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177457" name="44f3d2f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57306" name="44f3d2f0-187b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016002" name="7074ba4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468849" name="7074ba40-187e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274030" name="7485d5b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276411" name="7485d5b0-187e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beidseitig 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161006" name="806bf1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191146" name="806bf160-1889-11f1-9311-43eabf5abe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201444" name="843666e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557536" name="843666e0-1889-11f1-9311-43eabf5abe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UH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616569" name="5ec6db0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173364" name="5ec6db00-188a-11f1-9311-43eabf5abe7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01950" name="77677b6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27565" name="77677b60-188a-11f1-9311-43eabf5abe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04095" name="937894f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17953" name="937894f0-188b-11f1-9311-43eabf5abe7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303147" name="978124e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192046" name="978124e0-188b-11f1-9311-43eabf5abe7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